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库尔勒市梨香街道办事处</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1、贯彻执行党和国家的各项方针、政策、法令、法规上级人民政府关于街道工作方面的决定，制定具体的管理办法并组织实施。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2、负责辖区内的社会管理综合治理，人民调解、法律服务工作，依照有关规定管理外来流动人员。</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3、开展社区服务、拥军优属工作，负责社区优抚、社会救济、社会福利工作，做好社区文化、科普、体育、教育工作。</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4、按照职责范围做好计划生育、爱国卫生、绿化、环境保护、劳动就业、安全生产等管理工作。</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5、配合有关部门做好防汛、防风、防火、防震、抢险和防灾救灾工作。</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6、会同有关部门做好本辖区综治等工作；</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7、负责辖区内市容市貌和环境卫生的日常管理工作，发动辖区单位和群众保护环境，开展爱国卫生运动；</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8、指导和帮助居民委员会的工作，调解解决行政事务、社会管理和公共服务方面的问题，促进居民委员会的依法建设。</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9、协助武装部门做好国防动员、民兵训练和公民服兵役工作；</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10、维护老年人、妇女、青少年、儿童和残疾人的合法权益。</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11、动员和领导居民及各单位、各部门开展社区建设工作；制定并实施社区建设规划和年度计划；</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12、承办市党委、市政府交办的其他事项。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库尔勒市梨香街道办事处2024年度，实有人数40人，其中：在职人员37人，减少3人；离休人员0人，较上年无变化；退休人员3人，增加2人。</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梨香街道办事处无下属预算单位，下设7个处室，分别是：党建工作办公室、综合协调办公室、综合执法办公室、党群服务中心、社会事务服务中心（退役军人服务站）、综治和网格化服务中心、经济发展中心。</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2024年度收入总计1,897.09万元，其中：本年收入合计1,897.09万元，使用非财政拨款结余（含专用结余）0.00万元，年初结转和结余0.00万元。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2024年度支出总计1,897.09万元，其中：本年支出合计1,897.09万元，结余分配0.00万元，年末结转和结余0.00万元。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收入支出总体与上年相比，减少71.76万元，下降3.64%，主要原因是：本年度我单位在编人员减少4人，三岗十八级人员减少4人，公益性岗位人员减少33人，相关费用减少。</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本年收入1,897.09万元，其中：财政拨款收入1,897.09万元,占100.00%；上级补助收入0.00万元,占0.00%；事业收入0.00万元，占0.00%；经营收入0.00万元,占0.00%；附属单位上缴收入0.00万元，占0.00%；其他收入0.00万元，占0.00%。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本年支出1,897.09万元，其中：基本支出1,643.70万元，占86.64%；项目支出253.39万元，占13.36%；上缴上级支出0.00万元，占0.00%；经营支出0.00万元，占0.00%；对附属单位补助支出0.00万元，占0.00%。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1,897.09万元，其中：年初财政拨款结转和结余0.00万元，本年财政拨款收入1,897.09万元。财政拨款支出总计1,897.09万元，其中：年末财政拨款结转和结余0.00万元，本年财政拨款支出1,897.09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71.76万元，下降3.64%，主要原因是：本年度我单位在编人员减少4人，三岗十八级人员减少4人，公益性岗位人员减少33人，相关费用减少。与年初预算相比，年初预算数2,166.84万元，决算数1,897.09万元，预决算差异率-12.45%，主要原因是：本年度我单位在编人员减少4人，三岗十八级人员减少4人，公益性岗位人员减少33人，相关费用减少。</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1,683.70万元，占本年支出合计的88.75%。与上年相比，减少137.41万元，下降7.55%，主要原因是：本年度我单位在编人员减少4人，三岗十八级人员减少4人，公益性岗位人员减少33人，相关费用减少。与年初预算相比，年初预算数2,141.09万元，决算数1,683.70万元，预决算差异率-21.36%，主要原因是：本年度我单位在编人员减少4人，三岗十八级人员减少4人，公益性岗位人员减少33人，相关费用减少。</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一般公共服务支出（类）1,493.72万元，占88.72%。</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教育支出（类）0.80万元，占0.05%。</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文化旅游体育与传媒支出（类）8.59万元，占0.51%。</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社会保障和就业支出（类）86.93万元，占5.16%。</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卫生健康支出（类）37.92万元，占2.25%。</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住房保障支出（类）55.73万元，占3.31%。</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一般公共服务支出（类）人大事务（款）代表工作（项）：支出决算数为0.69万元，比上年决算增加0.69万元，增长100.00%，主要原因是：上年度未安排此项预算，本年度新增此项目。</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政府办公厅（室）及相关机构事务（款）行政运行（项）：支出决算数为1,215.23万元，比上年决算减少101.63万元，下降7.72%，主要原因是：本年度我单位人员减少，工资及社保相关费用减少。</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政府办公厅（室）及相关机构事务（款）其他政府办公厅（室）及相关机构事务支出（项）：支出决算数为175.51万元，比上年决算增加132.41万元，增长307.22%，主要原因是：本年度支付临聘人员劳务费用及工程欠款，新增支付一次性工伤就业补助金。</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一般公共服务支出（类）纪检监察事务（款）其他纪检监察事务支出（项）：支出决算数为4.00万元，比上年决算增加2.50万元，增长166.67%，主要原因是：本年度新增新时代廉洁文化建设经费，上年度无此项费用。</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组织事务（款）其他组织事务支出（项）：支出决算数为89.08万元，比上年决算减少14.11万元，下降13.67%，主要原因是：2024年自6月起无第一书记补贴，工作队成员仅发放市派干部补贴，本年支出减少。</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一般公共服务支出（类）统战事务（款）宗教事务（项）：支出决算数为1.94万元，比上年决算增加1.94万元，增长100.00%，主要原因是：上年度未安排2024年驻村管寺管委会工作及人员经费，本年度新增此项目。</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统战事务（款）其他统战事务支出（项）：支出决算数为7.27万元，比上年决算增加4.38万元，增长151.56%，主要原因是：本年度寺管会成员补贴为每月0.30万元，上年度为0.18万元每月，因此支出增加。</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教育支出（类）进修及培训（款）培训支出（项）：支出决算数为0.80万元，比上年决算减少3.68万元，下降82.14%，主要原因是：本年度单位厉行节约，减少外出培训人数及次数，培训费用减少。</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文化旅游体育与传媒支出（类）文化和旅游（款）其他文化和旅游支出（项）：支出决算数为7.89万元，比上年决算增加7.08万元，增长874.07%，主要原因是：上年度未支出费用由本年度支出。</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文化旅游体育与传媒支出（类）其他文化旅游体育与传媒支出（款）其他文化旅游体育与传媒支出（项）：支出决算数为0.70万元，比上年决算增加0.70万元，增长100.00%，主要原因是：上年度未安排此项预算，本年度新增此项目。</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社会保障和就业支出（类）行政事业单位养老支出（款）行政单位离退休（项）：支出决算数为0.59万元，比上年决算减少0.04万元，下降6.35%，主要原因是：上年度发放退休人员绩效，本年度无此项支出。</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基本养老保险缴费支出（项）：支出决算数为70.56万元，比上年决算增加10.63万元，增长17.74%，主要原因是：本年人员社保基数调整，资金支出增加。</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职业年金缴费支出（项）：支出决算数为15.79万元，比上年决算增加8.41万元，增长113.96%，主要原因是：本年度新增1人退休单位职业年金缴费，支出增加。</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社会保障和就业支出（类）就业补助（款）公益性岗位补贴（项）：支出决算数为0.00万元，比上年决算减少109.95万元，下降100.00%，主要原因是：本年度无此项支出。</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卫生健康支出（类）行政事业单位医疗（款）行政单位医疗（项）：支出决算数为31.88万元，比上年决算增加2.35万元，增长7.96%，主要原因是：本年人员社保基数调整，资金支出增加。</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卫生健康支出（类）行政事业单位医疗（款）公务员医疗补助（项）：支出决算数为6.04万元，比上年决算增加0.70万元，增长13.11%，主要原因是：本年人员社保基数调整，资金支出增加。</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住房保障支出（类）住房改革支出（款）住房公积金（项）：支出决算数为55.73万元，比上年决算增加10.21万元，增长22.43%，主要原因是：本年人员公积金基数调整，资金支出增加。</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其他支出（类）其他支出（款）其他支出（项）：支出决算数为0.00万元，比上年决算减少90.00万元，下降100.00%，主要原因是：本年度无此项目。</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1,643.70万元，其中：人员经费1,469.89万元，包括：基本工资、津贴补贴、奖金、机关事业单位基本养老保险缴费、职业年金缴费、职工基本医疗保险缴费、公务员医疗补助缴费、其他社会保障缴费、住房公积金、其他工资福利支出、退休费、生活补助和奖励金。</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公用经费173.81万元，包括：办公费、印刷费、水费、电费、取暖费、差旅费、维修（护）费、培训费、劳务费、工会经费、公务用车运行维护费和办公设备购置。</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2024年度政府性基金预算财政拨款收入总计119.44万元，其中：年初结转和结余0.00万元，本年收入119.44万元。政府性基金预算财政拨款支出总计119.44万元，其中：年末结转和结余0.00万元，本年支出119.44万元。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政府性基金预算财政拨款收入支出总体与上年相比，增加113.44万元，增长1,890.67%，主要原因是：本年度基建项目进度加快，新疆专项[第一批]中央基建投资预算（梨香街道百合社区）支出资金增加。与年初预算相比，年初预算数0.00万元，决算数119.44万元，预决算差异率100%，主要原因是：年初未安排此项预算。</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政府性基金预算财政拨款支出119.44万元。</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城乡社区支出（类）国有土地使用权出让收入安排的支出（款）其他国有土地使用权出让收入安排的支出（项）：支出决算数为119.44万元，比上年决算增加113.44万元，增长1,890.67%，主要原因是：本年度基建项目进度加快，新疆中央基建投资预算（梨香街道百合社区）支出资金增加。</w:t>
      </w:r>
      <w:bookmarkStart w:id="0" w:name="_GoBack"/>
      <w:bookmarkEnd w:id="0"/>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2024年度国有资本经营预算财政拨款收入总计93.95万元，其中：年初结转和结余0.00万元，本年收入93.95万元。国有资本经营预算财政拨款支出总计93.95万元，其中：年末结转和结余0.00万元，本年支出93.95万元。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国有资本经营预算财政拨款收入支出总体与上年相比，减少47.79万元，下降33.72%，主要原因是：单位厉行节约，严格控制经费支出。与年初预算相比，年初预算数25.75万元，决算数93.95万元，预决算差异率264.85%，主要原因是：预算时仅包含上年结转费用，不含本年下达资金。年中新增巴财企[2023]62号关于提前下达2024年国有企业退休人员社会化管理补助资金。</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国有资本经营预算财政拨款支出93.95万元。</w:t>
      </w:r>
    </w:p>
    <w:p>
      <w:pPr>
        <w:widowControl/>
        <w:numPr>
          <w:ilvl w:val="0"/>
          <w:numId w:val="3"/>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国有资本经营预算支出（类）解决历史遗留问题及改革成本支出（款）国有企业退休人员社会化管理补助支出（项）：支出决算数为93.95万元，比上年决算减少47.79万元，下降33.72%，主要原因是：单位厉行节约，严格控制经费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0.99万元，比上年减少1.38万元，下降58.23%，主要原因是：单位厉行节约，严格控制三公经费支出。其中：因公出国（境）费支出0.00万元,占0.00%，与上年相比无变化，主要原因是：本年无因公出国（境）费支出，与上年相比无变动；公务用车购置及运行维护费支出0.99万元，占100.00%，比上年减少1.38万元，下降58.23%，主要原因是：单位厉行节约，严格控制三公经费支出；公务接待费支出0.00万元，占0.00%，与上年相比无变化，主要原因是：本年无公务接待费支出，与上年相比无变动。</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因公出国（境）费支出0.00万元，开支内容包括本年未安排因公出国（境）费支出，无开支内容。单位全年安排的因公出国（境）团组0个，因公出国（境）0人次。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0.99万元，其中：公务用车购置费0.00万元，公务用车运行维护费0.99万元。公务用车运行维护费开支内容包括日常公务、环境执法、社区疫情监督检查、项目验收督导等公务用车的燃料费、修理费、保险费等支出。公务用车购置数0辆，公务用车保有量3辆。国有资产占用情况中固定资产车辆3辆，与公务用车保有量差异原因是：固定资产车辆与公务用车保有量无差异。</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公务接待费0.00万元，开支内容包括本年未安排公务接待费支出，无开支内容。单位全年安排的国内公务接待0批次，0人次。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0.99万元，决算数0.99万元，预决算差异率0.00%，主要原因是：严格控制预算支出，预决算无差异。其中：因公出国（境）费全年预算数0.00万元，决算数0.00万元，预决算差异率0.00%，主要原因是：年度无因公出国（境）费支出，预决算无差异。公务用车购置费全年预算数0.00万元，决算数0.00万元，预决算差异率0.00%，主要原因是：本年无公务用车购置费支出，无开支内容，预决算无差异。公务用车运行维护费全年预算数0.99万元，决算数0.99万元，预决算差异率0.00%，主要原因是：严格控制预算支出，预决算无差异。公务接待费全年预算数0.00万元，决算数0.00万元，预决算差异率0.00%，主要原因是：本年无公务接待费支出，无开支内容，预决算无差异。</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库尔勒市梨香街道办事处单位机关运行经费支出173.81万元，比上年增加99.11万元，增长132.68%，主要原因是：本年度新增临聘人员劳务费用70.17万元；本年度支付工程欠款9.65万元；本年度支付一次性工伤就业补助金9.67万元。因此支出增加。</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2024年度政府采购支出总额13.36万元，其中：政府采购货物支出8.10万元、政府采购工程支出0.00万元、政府采购服务支出5.26万元。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授予中小企业合同金额13.36万元，占政府采购支出总额的100.00%，其中：授予小微企业合同金额13.19万元，占政府采购支出总额的98.73%。</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8,982.82平方米，价值1,457.89万元。车辆3辆，价值30.52万元，其中：副部（省）级及以上领导用车0辆、主要负责人用车0辆、机要通信用车0辆、应急保障用车0辆、执法执勤用车0辆、特种专业技术用车0辆、离退休干部服务用车0辆、其他用车3辆，其他用车主要是：警车1辆，轿车1辆，巡逻车1辆;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管理形成整体支出绩效自评表1个，全年预算总额2,166.84万元，实际执行总额2,166.84万元；预算绩效评价项目11个，全年预算数219.91万元，全年执行数215.44万元。预算绩效管理取得的成效：一是各项资金的有效使用，对改善基层设施条件，加快构建现代化服务体系，为居民提供良好的生活环境，更好的长期开展基层综合治理工作起到了关键作用；二是为民办好事、办实事，提升了居民满意度。发现的问题及原因：一是项目资金执行率存在加强与上升空间，需要有关部门加强工作效率，在重点工作的完成率和完成度上都需要进一步提升。二是项目资金执行力度需进一步加强。下一步改进措施：一是细化预算编制工作，严格按照预算编制的相关制度和要求做好预算的编制，进一步加强预算管理意识；全面编制预算项目，优先保障固定的、相对刚性的费用支出项目，尽量压缩变动的、有控制空间的费用项目，进一步提高预算编制的科学性、严谨性和可控性；二是加强财务管理，严格财务审批。在费用保障支付时，按照预算规定的费用项目和用途进行资金使用、审核、列报支付，财务核算杜绝超预算支付的发生。三是加强项目实时监控，严格按照相关要求对相关项目的资金进行使用，确保资金专款专用及时有效。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widowControl/>
        <w:spacing w:before="0" w:beforeLines="0" w:beforeAutospacing="0" w:after="0" w:afterLines="0" w:afterAutospacing="0" w:line="240" w:lineRule="auto"/>
        <w:jc w:val="left"/>
        <w:outlineLvl w:val="1"/>
      </w:pPr>
      <w:r>
        <w:br w:type="page"/>
      </w:r>
      <w:r>
        <w:drawing>
          <wp:inline distT="0" distB="0" distL="114300" distR="114300">
            <wp:extent cx="5484495" cy="7889240"/>
            <wp:effectExtent l="0" t="0" r="1905" b="165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484495" cy="7889240"/>
                    </a:xfrm>
                    <a:prstGeom prst="rect">
                      <a:avLst/>
                    </a:prstGeom>
                    <a:noFill/>
                    <a:ln>
                      <a:noFill/>
                    </a:ln>
                  </pic:spPr>
                </pic:pic>
              </a:graphicData>
            </a:graphic>
          </wp:inline>
        </w:drawing>
      </w:r>
    </w:p>
    <w:p>
      <w:r>
        <w:br w:type="page"/>
      </w:r>
    </w:p>
    <w:p>
      <w:pPr>
        <w:widowControl/>
        <w:spacing w:before="0" w:beforeLines="0" w:beforeAutospacing="0" w:after="0" w:afterLines="0" w:afterAutospacing="0" w:line="240" w:lineRule="auto"/>
        <w:jc w:val="left"/>
        <w:outlineLvl w:val="1"/>
      </w:pPr>
      <w:r>
        <w:drawing>
          <wp:inline distT="0" distB="0" distL="114300" distR="114300">
            <wp:extent cx="5478145" cy="8112760"/>
            <wp:effectExtent l="0" t="0" r="825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5478145" cy="8112760"/>
                    </a:xfrm>
                    <a:prstGeom prst="rect">
                      <a:avLst/>
                    </a:prstGeom>
                    <a:noFill/>
                    <a:ln>
                      <a:noFill/>
                    </a:ln>
                  </pic:spPr>
                </pic:pic>
              </a:graphicData>
            </a:graphic>
          </wp:inline>
        </w:drawing>
      </w:r>
    </w:p>
    <w:p>
      <w:r>
        <w:br w:type="page"/>
      </w:r>
    </w:p>
    <w:p>
      <w:pPr>
        <w:widowControl/>
        <w:spacing w:before="0" w:beforeLines="0" w:beforeAutospacing="0" w:after="0" w:afterLines="0" w:afterAutospacing="0" w:line="240" w:lineRule="auto"/>
        <w:jc w:val="left"/>
        <w:outlineLvl w:val="1"/>
      </w:pPr>
      <w:r>
        <w:drawing>
          <wp:inline distT="0" distB="0" distL="114300" distR="114300">
            <wp:extent cx="5485130" cy="8213725"/>
            <wp:effectExtent l="0" t="0" r="1270" b="158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5485130" cy="8213725"/>
                    </a:xfrm>
                    <a:prstGeom prst="rect">
                      <a:avLst/>
                    </a:prstGeom>
                    <a:noFill/>
                    <a:ln>
                      <a:noFill/>
                    </a:ln>
                  </pic:spPr>
                </pic:pic>
              </a:graphicData>
            </a:graphic>
          </wp:inline>
        </w:drawing>
      </w:r>
    </w:p>
    <w:p>
      <w:r>
        <w:br w:type="page"/>
      </w:r>
    </w:p>
    <w:p>
      <w:pPr>
        <w:widowControl/>
        <w:spacing w:before="0" w:beforeLines="0" w:beforeAutospacing="0" w:after="0" w:afterLines="0" w:afterAutospacing="0" w:line="240" w:lineRule="auto"/>
        <w:jc w:val="left"/>
        <w:outlineLvl w:val="1"/>
      </w:pPr>
      <w:r>
        <w:drawing>
          <wp:inline distT="0" distB="0" distL="114300" distR="114300">
            <wp:extent cx="5479415" cy="8098155"/>
            <wp:effectExtent l="0" t="0" r="6985" b="171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5479415" cy="8098155"/>
                    </a:xfrm>
                    <a:prstGeom prst="rect">
                      <a:avLst/>
                    </a:prstGeom>
                    <a:noFill/>
                    <a:ln>
                      <a:noFill/>
                    </a:ln>
                  </pic:spPr>
                </pic:pic>
              </a:graphicData>
            </a:graphic>
          </wp:inline>
        </w:drawing>
      </w:r>
    </w:p>
    <w:p>
      <w:r>
        <w:br w:type="page"/>
      </w:r>
    </w:p>
    <w:p>
      <w:pPr>
        <w:widowControl/>
        <w:spacing w:before="0" w:beforeLines="0" w:beforeAutospacing="0" w:after="0" w:afterLines="0" w:afterAutospacing="0" w:line="240" w:lineRule="auto"/>
        <w:jc w:val="left"/>
        <w:outlineLvl w:val="1"/>
      </w:pPr>
      <w:r>
        <w:drawing>
          <wp:inline distT="0" distB="0" distL="114300" distR="114300">
            <wp:extent cx="5481320" cy="8336280"/>
            <wp:effectExtent l="0" t="0" r="508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5481320" cy="833628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r>
        <w:drawing>
          <wp:inline distT="0" distB="0" distL="114300" distR="114300">
            <wp:extent cx="5478145" cy="7380605"/>
            <wp:effectExtent l="0" t="0" r="8255" b="1079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stretch>
                      <a:fillRect/>
                    </a:stretch>
                  </pic:blipFill>
                  <pic:spPr>
                    <a:xfrm>
                      <a:off x="0" y="0"/>
                      <a:ext cx="5478145" cy="7380605"/>
                    </a:xfrm>
                    <a:prstGeom prst="rect">
                      <a:avLst/>
                    </a:prstGeom>
                    <a:noFill/>
                    <a:ln>
                      <a:noFill/>
                    </a:ln>
                  </pic:spPr>
                </pic:pic>
              </a:graphicData>
            </a:graphic>
          </wp:inline>
        </w:drawing>
      </w:r>
    </w:p>
    <w:p>
      <w:r>
        <w:br w:type="page"/>
      </w:r>
    </w:p>
    <w:p>
      <w:pPr>
        <w:widowControl/>
        <w:spacing w:before="0" w:beforeLines="0" w:beforeAutospacing="0" w:after="0" w:afterLines="0" w:afterAutospacing="0" w:line="240" w:lineRule="auto"/>
        <w:jc w:val="left"/>
        <w:outlineLvl w:val="1"/>
      </w:pPr>
      <w:r>
        <w:drawing>
          <wp:inline distT="0" distB="0" distL="114300" distR="114300">
            <wp:extent cx="5482590" cy="3810000"/>
            <wp:effectExtent l="0" t="0" r="381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2"/>
                    <a:stretch>
                      <a:fillRect/>
                    </a:stretch>
                  </pic:blipFill>
                  <pic:spPr>
                    <a:xfrm>
                      <a:off x="0" y="0"/>
                      <a:ext cx="5482590" cy="3810000"/>
                    </a:xfrm>
                    <a:prstGeom prst="rect">
                      <a:avLst/>
                    </a:prstGeom>
                    <a:noFill/>
                    <a:ln>
                      <a:noFill/>
                    </a:ln>
                  </pic:spPr>
                </pic:pic>
              </a:graphicData>
            </a:graphic>
          </wp:inline>
        </w:drawing>
      </w:r>
    </w:p>
    <w:p>
      <w:r>
        <w:br w:type="page"/>
      </w:r>
    </w:p>
    <w:p>
      <w:pPr>
        <w:widowControl/>
        <w:spacing w:before="0" w:beforeLines="0" w:beforeAutospacing="0" w:after="0" w:afterLines="0" w:afterAutospacing="0" w:line="240" w:lineRule="auto"/>
        <w:jc w:val="left"/>
        <w:outlineLvl w:val="1"/>
      </w:pPr>
      <w:r>
        <w:drawing>
          <wp:inline distT="0" distB="0" distL="114300" distR="114300">
            <wp:extent cx="5483225" cy="3537585"/>
            <wp:effectExtent l="0" t="0" r="3175"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
                    <a:stretch>
                      <a:fillRect/>
                    </a:stretch>
                  </pic:blipFill>
                  <pic:spPr>
                    <a:xfrm>
                      <a:off x="0" y="0"/>
                      <a:ext cx="5483225" cy="3537585"/>
                    </a:xfrm>
                    <a:prstGeom prst="rect">
                      <a:avLst/>
                    </a:prstGeom>
                    <a:noFill/>
                    <a:ln>
                      <a:noFill/>
                    </a:ln>
                  </pic:spPr>
                </pic:pic>
              </a:graphicData>
            </a:graphic>
          </wp:inline>
        </w:drawing>
      </w:r>
    </w:p>
    <w:p>
      <w:r>
        <w:br w:type="page"/>
      </w:r>
    </w:p>
    <w:p>
      <w:pPr>
        <w:widowControl/>
        <w:spacing w:before="0" w:beforeLines="0" w:beforeAutospacing="0" w:after="0" w:afterLines="0" w:afterAutospacing="0" w:line="240" w:lineRule="auto"/>
        <w:jc w:val="left"/>
        <w:outlineLvl w:val="1"/>
      </w:pPr>
      <w:r>
        <w:drawing>
          <wp:inline distT="0" distB="0" distL="114300" distR="114300">
            <wp:extent cx="5483860" cy="3832860"/>
            <wp:effectExtent l="0" t="0" r="2540" b="152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4"/>
                    <a:stretch>
                      <a:fillRect/>
                    </a:stretch>
                  </pic:blipFill>
                  <pic:spPr>
                    <a:xfrm>
                      <a:off x="0" y="0"/>
                      <a:ext cx="5483860" cy="3832860"/>
                    </a:xfrm>
                    <a:prstGeom prst="rect">
                      <a:avLst/>
                    </a:prstGeom>
                    <a:noFill/>
                    <a:ln>
                      <a:noFill/>
                    </a:ln>
                  </pic:spPr>
                </pic:pic>
              </a:graphicData>
            </a:graphic>
          </wp:inline>
        </w:drawing>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1"/>
      <w:numFmt w:val="decimal"/>
      <w:suff w:val="nothing"/>
      <w:lvlText w:val="%1."/>
      <w:lvlJc w:val="left"/>
      <w:pPr>
        <w:spacing w:before="0" w:beforeLines="0" w:beforeAutospacing="0" w:line="240" w:lineRule="auto"/>
        <w:ind w:firstLine="640" w:firstLineChars="200"/>
      </w:pPr>
    </w:lvl>
    <w:lvl w:ilvl="1" w:tentative="0">
      <w:start w:val="1"/>
      <w:numFmt w:val="decimal"/>
      <w:suff w:val="nothing"/>
      <w:lvlText w:val="%1.%2."/>
      <w:lvlJc w:val="left"/>
      <w:pPr>
        <w:spacing w:before="0" w:beforeLines="0" w:beforeAutospacing="0" w:line="240" w:lineRule="auto"/>
        <w:ind w:firstLine="640" w:firstLineChars="200"/>
      </w:pPr>
    </w:lvl>
    <w:lvl w:ilvl="2" w:tentative="0">
      <w:start w:val="1"/>
      <w:numFmt w:val="decimal"/>
      <w:suff w:val="nothing"/>
      <w:lvlText w:val="%1.%2.%3."/>
      <w:lvlJc w:val="left"/>
      <w:pPr>
        <w:ind w:left="0" w:firstLine="0"/>
      </w:pPr>
    </w:lvl>
  </w:abstractNum>
  <w:abstractNum w:abstractNumId="1">
    <w:nsid w:val="0053208E"/>
    <w:multiLevelType w:val="multilevel"/>
    <w:tmpl w:val="0053208E"/>
    <w:lvl w:ilvl="0" w:tentative="0">
      <w:start w:val="1"/>
      <w:numFmt w:val="decimal"/>
      <w:suff w:val="nothing"/>
      <w:lvlText w:val="%1."/>
      <w:lvlJc w:val="left"/>
      <w:pPr>
        <w:spacing w:before="0" w:beforeLines="0" w:beforeAutospacing="0" w:line="240" w:lineRule="auto"/>
        <w:ind w:firstLine="640" w:firstLineChars="200"/>
      </w:pPr>
    </w:lvl>
    <w:lvl w:ilvl="1" w:tentative="0">
      <w:start w:val="1"/>
      <w:numFmt w:val="decimal"/>
      <w:suff w:val="nothing"/>
      <w:lvlText w:val="%1.%2."/>
      <w:lvlJc w:val="left"/>
      <w:pPr>
        <w:spacing w:before="0" w:beforeLines="0" w:beforeAutospacing="0" w:line="240" w:lineRule="auto"/>
        <w:ind w:firstLine="640" w:firstLineChars="200"/>
      </w:pPr>
    </w:lvl>
    <w:lvl w:ilvl="2" w:tentative="0">
      <w:start w:val="1"/>
      <w:numFmt w:val="decimal"/>
      <w:suff w:val="nothing"/>
      <w:lvlText w:val="%1.%2.%3."/>
      <w:lvlJc w:val="left"/>
      <w:pPr>
        <w:ind w:left="0" w:firstLine="0"/>
      </w:pPr>
    </w:lvl>
  </w:abstractNum>
  <w:abstractNum w:abstractNumId="2">
    <w:nsid w:val="59ADCABA"/>
    <w:multiLevelType w:val="multilevel"/>
    <w:tmpl w:val="59ADCABA"/>
    <w:lvl w:ilvl="0" w:tentative="0">
      <w:start w:val="1"/>
      <w:numFmt w:val="decimal"/>
      <w:suff w:val="nothing"/>
      <w:lvlText w:val="%1."/>
      <w:lvlJc w:val="left"/>
      <w:pPr>
        <w:spacing w:before="0" w:beforeLines="0" w:beforeAutospacing="0" w:line="240" w:lineRule="auto"/>
        <w:ind w:firstLine="640" w:firstLineChars="200"/>
      </w:pPr>
    </w:lvl>
    <w:lvl w:ilvl="1" w:tentative="0">
      <w:start w:val="1"/>
      <w:numFmt w:val="decimal"/>
      <w:suff w:val="nothing"/>
      <w:lvlText w:val="%1.%2."/>
      <w:lvlJc w:val="left"/>
      <w:pPr>
        <w:spacing w:before="0" w:beforeLines="0" w:beforeAutospacing="0" w:line="240" w:lineRule="auto"/>
        <w:ind w:firstLine="640" w:firstLineChars="200"/>
      </w:pPr>
    </w:lvl>
    <w:lvl w:ilvl="2" w:tentative="0">
      <w:start w:val="1"/>
      <w:numFmt w:val="decimal"/>
      <w:suff w:val="nothing"/>
      <w:lvlText w:val="%1.%2.%3."/>
      <w:lvlJc w:val="left"/>
      <w:pPr>
        <w:ind w:left="0" w:firstLine="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isplayHorizontalDrawingGridEvery w:val="1"/>
  <w:displayVerticalDrawingGridEvery w:val="1"/>
  <w:noPunctuationKerning w:val="1"/>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2"/>
    <w:compatSetting w:name="overrideTableStyleFontSizeAndJustification" w:uri="http://schemas.microsoft.com/office/word" w:val="1"/>
  </w:compat>
  <w:rsids>
    <w:rsidRoot w:val="00000000"/>
    <w:rsid w:val="0B0805C1"/>
    <w:rsid w:val="0C370197"/>
    <w:rsid w:val="17EE6AC4"/>
    <w:rsid w:val="1F715D74"/>
    <w:rsid w:val="220A6FF9"/>
    <w:rsid w:val="235326E7"/>
    <w:rsid w:val="3E2E5A6F"/>
    <w:rsid w:val="793D406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rPr>
  </w:style>
  <w:style w:type="character" w:customStyle="1" w:styleId="16">
    <w:name w:val="Header Char"/>
    <w:basedOn w:val="13"/>
    <w:link w:val="8"/>
    <w:qFormat/>
    <w:uiPriority w:val="99"/>
  </w:style>
  <w:style w:type="character" w:customStyle="1" w:styleId="17">
    <w:name w:val="Heading 1 Char"/>
    <w:basedOn w:val="13"/>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13"/>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13"/>
    <w:link w:val="4"/>
    <w:qFormat/>
    <w:uiPriority w:val="9"/>
    <w:rPr>
      <w:rFonts w:asciiTheme="majorHAnsi" w:hAnsiTheme="majorHAnsi" w:eastAsiaTheme="majorEastAsia" w:cstheme="majorBidi"/>
      <w:b/>
      <w:bCs/>
      <w:color w:val="4F81BD" w:themeColor="accent1"/>
    </w:rPr>
  </w:style>
  <w:style w:type="character" w:customStyle="1" w:styleId="20">
    <w:name w:val="Heading 4 Char"/>
    <w:basedOn w:val="13"/>
    <w:link w:val="5"/>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13"/>
    <w:link w:val="10"/>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179</TotalTime>
  <ScaleCrop>false</ScaleCrop>
  <LinksUpToDate>false</LinksUpToDate>
  <Application>WPS Office_11.8.2.10154_F1E327BC-269C-435d-A152-05C5408002CA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2025-08-14T08:08:00Z</dcterms:created>
  <dc:creator>Administrator</dc:creator>
  <cp:lastModifiedBy>Administrator</cp:lastModifiedBy>
  <dcterms:modified xsi:type="dcterms:W3CDTF">2025-08-18T12:30:52Z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23A3C960DA8D4C1AA7D873B3766F43A7</vt:lpwstr>
  </property>
</Properties>
</file>